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Аннотация</w:t>
      </w:r>
      <w:r w:rsidR="009668FB">
        <w:rPr>
          <w:b/>
        </w:rPr>
        <w:t xml:space="preserve"> к рабочей программе по </w:t>
      </w:r>
      <w:r w:rsidR="00D72E81">
        <w:rPr>
          <w:b/>
        </w:rPr>
        <w:t>«ЮИД» ОДО 5-7</w:t>
      </w:r>
      <w:r w:rsidRPr="00FD54FC">
        <w:rPr>
          <w:b/>
        </w:rPr>
        <w:t xml:space="preserve"> класс</w:t>
      </w:r>
      <w:r w:rsidR="00D72E81">
        <w:rPr>
          <w:b/>
        </w:rPr>
        <w:t>ы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6"/>
        <w:gridCol w:w="4464"/>
      </w:tblGrid>
      <w:tr w:rsidR="00746C64" w:rsidRPr="00FD54FC" w:rsidTr="00AF2828">
        <w:tc>
          <w:tcPr>
            <w:tcW w:w="1836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4464" w:type="dxa"/>
          </w:tcPr>
          <w:p w:rsidR="00746C64" w:rsidRPr="00FD54FC" w:rsidRDefault="007D2F79" w:rsidP="009668FB">
            <w:r>
              <w:t>Ю</w:t>
            </w:r>
            <w:r w:rsidR="00C96801">
              <w:t>ИД</w:t>
            </w:r>
          </w:p>
        </w:tc>
      </w:tr>
      <w:tr w:rsidR="00746C64" w:rsidRPr="00FD54FC" w:rsidTr="00AF2828">
        <w:tc>
          <w:tcPr>
            <w:tcW w:w="1836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4464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AF2828">
        <w:tc>
          <w:tcPr>
            <w:tcW w:w="1836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4464" w:type="dxa"/>
          </w:tcPr>
          <w:p w:rsidR="00746C64" w:rsidRPr="00FD54FC" w:rsidRDefault="00C96801" w:rsidP="00BA74CB">
            <w:r>
              <w:t>5-7</w:t>
            </w:r>
          </w:p>
        </w:tc>
      </w:tr>
      <w:tr w:rsidR="00746C64" w:rsidRPr="00FD54FC" w:rsidTr="00AF2828">
        <w:tc>
          <w:tcPr>
            <w:tcW w:w="1836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4464" w:type="dxa"/>
          </w:tcPr>
          <w:p w:rsidR="00902C77" w:rsidRPr="00FD54FC" w:rsidRDefault="004409AD" w:rsidP="005934E7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0B63C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5F3092" w:rsidRPr="00FD54FC" w:rsidTr="00AF2828">
        <w:tc>
          <w:tcPr>
            <w:tcW w:w="1836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4464" w:type="dxa"/>
          </w:tcPr>
          <w:p w:rsidR="005F3092" w:rsidRPr="00BD763A" w:rsidRDefault="00151330" w:rsidP="00BD763A">
            <w:pPr>
              <w:spacing w:before="280"/>
              <w:ind w:right="-567"/>
              <w:jc w:val="both"/>
              <w:rPr>
                <w:sz w:val="24"/>
                <w:szCs w:val="24"/>
                <w:lang w:eastAsia="ru-RU"/>
              </w:rPr>
            </w:pPr>
            <w:r w:rsidRPr="00DF45DC">
              <w:rPr>
                <w:sz w:val="24"/>
                <w:szCs w:val="24"/>
                <w:lang w:eastAsia="ru-RU"/>
              </w:rPr>
              <w:t>развитие личности ребенка через обучение его безопасному поведению на дорогах.</w:t>
            </w:r>
          </w:p>
        </w:tc>
      </w:tr>
      <w:tr w:rsidR="005F3092" w:rsidRPr="00AF2828" w:rsidTr="00AF2828">
        <w:tc>
          <w:tcPr>
            <w:tcW w:w="1836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4464" w:type="dxa"/>
          </w:tcPr>
          <w:p w:rsidR="00AF2828" w:rsidRPr="00AF2828" w:rsidRDefault="00AF2828" w:rsidP="00E06EFA">
            <w:pPr>
              <w:spacing w:before="280"/>
              <w:ind w:hanging="142"/>
              <w:jc w:val="both"/>
              <w:rPr>
                <w:sz w:val="24"/>
                <w:szCs w:val="24"/>
                <w:lang w:eastAsia="ru-RU"/>
              </w:rPr>
            </w:pPr>
            <w:r w:rsidRPr="00AF2828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Обучающие:</w:t>
            </w:r>
          </w:p>
          <w:p w:rsidR="00AF2828" w:rsidRPr="00AF2828" w:rsidRDefault="00AF2828" w:rsidP="00AF2828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uppressAutoHyphens/>
              <w:autoSpaceDE/>
              <w:autoSpaceDN/>
              <w:spacing w:before="280"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AF2828">
              <w:rPr>
                <w:sz w:val="24"/>
                <w:szCs w:val="24"/>
                <w:lang w:eastAsia="ru-RU"/>
              </w:rPr>
              <w:t>Познакомить с историей правил дорожного движения</w:t>
            </w:r>
          </w:p>
          <w:p w:rsidR="00AF2828" w:rsidRPr="00AF2828" w:rsidRDefault="00AF2828" w:rsidP="00AF2828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uppressAutoHyphens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AF2828">
              <w:rPr>
                <w:sz w:val="24"/>
                <w:szCs w:val="24"/>
                <w:lang w:eastAsia="ru-RU"/>
              </w:rPr>
              <w:t>Научить правилам дорожного движения и особенностям восприятия дорожной обстановки;</w:t>
            </w:r>
          </w:p>
          <w:p w:rsidR="00AF2828" w:rsidRPr="00AF2828" w:rsidRDefault="00AF2828" w:rsidP="00AF2828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uppressAutoHyphens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AF2828">
              <w:rPr>
                <w:sz w:val="24"/>
                <w:szCs w:val="24"/>
                <w:lang w:eastAsia="ru-RU"/>
              </w:rPr>
              <w:t>Совершенствовать навыки ориентировки на дороге</w:t>
            </w:r>
          </w:p>
          <w:p w:rsidR="00AF2828" w:rsidRPr="00AF2828" w:rsidRDefault="00AF2828" w:rsidP="00AF2828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uppressAutoHyphens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AF2828">
              <w:rPr>
                <w:sz w:val="24"/>
                <w:szCs w:val="24"/>
                <w:lang w:eastAsia="ru-RU"/>
              </w:rPr>
              <w:t>Формировать умение безопасного поведения в различных дорожно-транспортных ситуациях;</w:t>
            </w:r>
          </w:p>
          <w:p w:rsidR="00AF2828" w:rsidRPr="00AF2828" w:rsidRDefault="00AF2828" w:rsidP="00AF2828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uppressAutoHyphens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2828">
              <w:rPr>
                <w:sz w:val="24"/>
                <w:szCs w:val="24"/>
                <w:lang w:eastAsia="ru-RU"/>
              </w:rPr>
              <w:t>Обучить фигурному вождению велосипеда.</w:t>
            </w:r>
          </w:p>
          <w:p w:rsidR="00AF2828" w:rsidRPr="00AF2828" w:rsidRDefault="00AF2828" w:rsidP="00E06EFA">
            <w:pPr>
              <w:spacing w:before="280"/>
              <w:ind w:hanging="142"/>
              <w:jc w:val="both"/>
              <w:rPr>
                <w:sz w:val="24"/>
                <w:szCs w:val="24"/>
                <w:lang w:eastAsia="ru-RU"/>
              </w:rPr>
            </w:pPr>
            <w:r w:rsidRPr="00AF2828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Развивающие:</w:t>
            </w:r>
          </w:p>
          <w:p w:rsidR="00AF2828" w:rsidRPr="00AF2828" w:rsidRDefault="00AF2828" w:rsidP="00AF2828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uppressAutoHyphens/>
              <w:autoSpaceDE/>
              <w:autoSpaceDN/>
              <w:spacing w:before="280"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AF2828">
              <w:rPr>
                <w:sz w:val="24"/>
                <w:szCs w:val="24"/>
                <w:lang w:eastAsia="ru-RU"/>
              </w:rPr>
              <w:t>Развивать мотивационно-поведенческую культуру ребенка в условиях общения с дорогой.</w:t>
            </w:r>
          </w:p>
          <w:p w:rsidR="00AF2828" w:rsidRPr="00AF2828" w:rsidRDefault="00AF2828" w:rsidP="00AF2828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uppressAutoHyphens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2828">
              <w:rPr>
                <w:sz w:val="24"/>
                <w:szCs w:val="24"/>
                <w:lang w:eastAsia="ru-RU"/>
              </w:rPr>
              <w:t>Развивать дорожную грамотность детей.</w:t>
            </w:r>
          </w:p>
          <w:p w:rsidR="00AF2828" w:rsidRPr="00AF2828" w:rsidRDefault="00AF2828" w:rsidP="00E06EFA">
            <w:pPr>
              <w:spacing w:before="280"/>
              <w:ind w:hanging="142"/>
              <w:jc w:val="both"/>
              <w:rPr>
                <w:sz w:val="24"/>
                <w:szCs w:val="24"/>
                <w:lang w:eastAsia="ru-RU"/>
              </w:rPr>
            </w:pPr>
            <w:r w:rsidRPr="00AF2828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Воспитательные:</w:t>
            </w:r>
          </w:p>
          <w:p w:rsidR="00AF2828" w:rsidRPr="00AF2828" w:rsidRDefault="00AF2828" w:rsidP="00AF2828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uppressAutoHyphens/>
              <w:autoSpaceDE/>
              <w:autoSpaceDN/>
              <w:spacing w:before="280"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 w:rsidRPr="00AF2828">
              <w:rPr>
                <w:sz w:val="24"/>
                <w:szCs w:val="24"/>
                <w:lang w:eastAsia="ru-RU"/>
              </w:rPr>
              <w:t>Воспитывать безопасную личность;</w:t>
            </w:r>
          </w:p>
          <w:p w:rsidR="005F3092" w:rsidRPr="00AF2828" w:rsidRDefault="00AF2828" w:rsidP="00DF45DC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0"/>
              </w:tabs>
              <w:suppressAutoHyphens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2828">
              <w:rPr>
                <w:sz w:val="24"/>
                <w:szCs w:val="24"/>
                <w:lang w:eastAsia="ru-RU"/>
              </w:rPr>
              <w:t>Воспитывать чувство ответственности детей за свое поведение на дорогах.</w:t>
            </w:r>
          </w:p>
        </w:tc>
      </w:tr>
      <w:tr w:rsidR="006375A3" w:rsidRPr="00FD54FC" w:rsidTr="00AF2828">
        <w:tc>
          <w:tcPr>
            <w:tcW w:w="1836" w:type="dxa"/>
          </w:tcPr>
          <w:p w:rsidR="006375A3" w:rsidRPr="00FD54FC" w:rsidRDefault="006375A3" w:rsidP="00BA74CB">
            <w:r w:rsidRPr="00FD54FC">
              <w:t>Содержание программы</w:t>
            </w:r>
          </w:p>
        </w:tc>
        <w:tc>
          <w:tcPr>
            <w:tcW w:w="4464" w:type="dxa"/>
          </w:tcPr>
          <w:p w:rsidR="006375A3" w:rsidRPr="00230DBB" w:rsidRDefault="006375A3" w:rsidP="003A19B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Представлено следующими разделами:</w:t>
            </w:r>
          </w:p>
          <w:p w:rsidR="006375A3" w:rsidRPr="00230DBB" w:rsidRDefault="006375A3" w:rsidP="003A19B0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6375A3" w:rsidRPr="00230DBB" w:rsidRDefault="006375A3" w:rsidP="003A19B0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6375A3" w:rsidRPr="00230DBB" w:rsidRDefault="006375A3" w:rsidP="00EC3CA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</w:tc>
      </w:tr>
      <w:tr w:rsidR="006375A3" w:rsidRPr="00FD54FC" w:rsidTr="00AF2828">
        <w:trPr>
          <w:trHeight w:val="1755"/>
        </w:trPr>
        <w:tc>
          <w:tcPr>
            <w:tcW w:w="1836" w:type="dxa"/>
          </w:tcPr>
          <w:p w:rsidR="006375A3" w:rsidRPr="00FD54FC" w:rsidRDefault="006375A3" w:rsidP="00BA74CB">
            <w:r>
              <w:t>Основные разделы курса</w:t>
            </w:r>
          </w:p>
        </w:tc>
        <w:tc>
          <w:tcPr>
            <w:tcW w:w="4464" w:type="dxa"/>
          </w:tcPr>
          <w:p w:rsidR="006375A3" w:rsidRPr="009E1E50" w:rsidRDefault="006375A3" w:rsidP="009E1E50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9E1E50">
              <w:rPr>
                <w:color w:val="000000"/>
                <w:sz w:val="24"/>
                <w:szCs w:val="24"/>
              </w:rPr>
              <w:t xml:space="preserve">1. </w:t>
            </w:r>
            <w:r w:rsidR="0073746E">
              <w:rPr>
                <w:color w:val="000000"/>
                <w:sz w:val="24"/>
                <w:szCs w:val="24"/>
              </w:rPr>
              <w:t>Вве</w:t>
            </w:r>
            <w:r w:rsidR="00412EB1">
              <w:rPr>
                <w:color w:val="000000"/>
                <w:sz w:val="24"/>
                <w:szCs w:val="24"/>
              </w:rPr>
              <w:t xml:space="preserve">дение в </w:t>
            </w:r>
            <w:r w:rsidR="006231B1">
              <w:rPr>
                <w:color w:val="000000"/>
                <w:sz w:val="24"/>
                <w:szCs w:val="24"/>
              </w:rPr>
              <w:t>образовательную программу кружка</w:t>
            </w:r>
            <w:r w:rsidRPr="009E1E50">
              <w:rPr>
                <w:sz w:val="24"/>
                <w:szCs w:val="24"/>
              </w:rPr>
              <w:br/>
            </w:r>
            <w:r w:rsidRPr="009E1E50">
              <w:rPr>
                <w:color w:val="000000"/>
                <w:sz w:val="24"/>
                <w:szCs w:val="24"/>
              </w:rPr>
              <w:t xml:space="preserve">2. </w:t>
            </w:r>
            <w:r w:rsidR="00377C2D">
              <w:rPr>
                <w:color w:val="000000"/>
                <w:sz w:val="24"/>
                <w:szCs w:val="24"/>
              </w:rPr>
              <w:t xml:space="preserve">История правил дорожного движения </w:t>
            </w:r>
          </w:p>
          <w:p w:rsidR="006375A3" w:rsidRPr="009E1E50" w:rsidRDefault="006375A3" w:rsidP="009E1E50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9E1E50">
              <w:rPr>
                <w:color w:val="000000"/>
                <w:sz w:val="24"/>
                <w:szCs w:val="24"/>
              </w:rPr>
              <w:t xml:space="preserve">3. </w:t>
            </w:r>
            <w:r w:rsidR="00F14CAF">
              <w:rPr>
                <w:color w:val="000000"/>
                <w:sz w:val="24"/>
                <w:szCs w:val="24"/>
              </w:rPr>
              <w:t xml:space="preserve">Изучения правил дорожного движения </w:t>
            </w:r>
            <w:r w:rsidRPr="009E1E50">
              <w:rPr>
                <w:sz w:val="24"/>
                <w:szCs w:val="24"/>
              </w:rPr>
              <w:br/>
            </w:r>
            <w:r w:rsidRPr="009E1E50">
              <w:rPr>
                <w:color w:val="000000"/>
                <w:sz w:val="24"/>
                <w:szCs w:val="24"/>
              </w:rPr>
              <w:t xml:space="preserve">4. </w:t>
            </w:r>
            <w:r w:rsidR="00BA3B19">
              <w:rPr>
                <w:color w:val="000000"/>
                <w:sz w:val="24"/>
                <w:szCs w:val="24"/>
              </w:rPr>
              <w:t xml:space="preserve">Основы </w:t>
            </w:r>
            <w:r w:rsidR="0013617C">
              <w:rPr>
                <w:color w:val="000000"/>
                <w:sz w:val="24"/>
                <w:szCs w:val="24"/>
              </w:rPr>
              <w:t>оказания первой медицинской довра</w:t>
            </w:r>
            <w:r w:rsidR="00CC62F4">
              <w:rPr>
                <w:color w:val="000000"/>
                <w:sz w:val="24"/>
                <w:szCs w:val="24"/>
              </w:rPr>
              <w:t>чебной помощи</w:t>
            </w:r>
            <w:r w:rsidRPr="009E1E50">
              <w:rPr>
                <w:sz w:val="24"/>
                <w:szCs w:val="24"/>
              </w:rPr>
              <w:br/>
            </w:r>
            <w:r w:rsidRPr="009E1E50">
              <w:rPr>
                <w:color w:val="000000"/>
                <w:sz w:val="24"/>
                <w:szCs w:val="24"/>
              </w:rPr>
              <w:t xml:space="preserve">5. </w:t>
            </w:r>
            <w:r w:rsidR="00776D23">
              <w:rPr>
                <w:color w:val="000000"/>
                <w:sz w:val="24"/>
                <w:szCs w:val="24"/>
              </w:rPr>
              <w:t>Фигурное вождение велосипеда</w:t>
            </w:r>
          </w:p>
          <w:p w:rsidR="006375A3" w:rsidRPr="009E1E50" w:rsidRDefault="006375A3" w:rsidP="009E1E50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9E1E50">
              <w:rPr>
                <w:color w:val="000000"/>
                <w:sz w:val="24"/>
                <w:szCs w:val="24"/>
              </w:rPr>
              <w:t xml:space="preserve">6. </w:t>
            </w:r>
            <w:r w:rsidR="0027795B">
              <w:rPr>
                <w:color w:val="000000"/>
                <w:sz w:val="24"/>
                <w:szCs w:val="24"/>
              </w:rPr>
              <w:t xml:space="preserve">Традиционно </w:t>
            </w:r>
            <w:r w:rsidR="00827716">
              <w:rPr>
                <w:color w:val="000000"/>
                <w:sz w:val="24"/>
                <w:szCs w:val="24"/>
              </w:rPr>
              <w:t xml:space="preserve">– массовые мероприятия </w:t>
            </w:r>
          </w:p>
        </w:tc>
      </w:tr>
      <w:tr w:rsidR="006375A3" w:rsidRPr="00FD54FC" w:rsidTr="00AF2828">
        <w:tc>
          <w:tcPr>
            <w:tcW w:w="1836" w:type="dxa"/>
          </w:tcPr>
          <w:p w:rsidR="006375A3" w:rsidRPr="00FD54FC" w:rsidRDefault="006375A3" w:rsidP="00BA74CB">
            <w:r w:rsidRPr="00FD54FC">
              <w:t>Место предмета в  учебном плане</w:t>
            </w:r>
          </w:p>
        </w:tc>
        <w:tc>
          <w:tcPr>
            <w:tcW w:w="4464" w:type="dxa"/>
          </w:tcPr>
          <w:p w:rsidR="006375A3" w:rsidRPr="008F3D9D" w:rsidRDefault="006375A3" w:rsidP="008F3D9D">
            <w:pPr>
              <w:jc w:val="both"/>
              <w:rPr>
                <w:lang w:eastAsia="ru-RU"/>
              </w:rPr>
            </w:pPr>
            <w:r w:rsidRPr="00FD54FC">
              <w:t xml:space="preserve">Срок реализации программы: </w:t>
            </w:r>
            <w:r w:rsidRPr="00D2403C">
              <w:rPr>
                <w:sz w:val="24"/>
                <w:szCs w:val="24"/>
                <w:lang w:eastAsia="ru-RU"/>
              </w:rPr>
              <w:t xml:space="preserve">Общий объем учебной нагрузки </w:t>
            </w:r>
            <w:r w:rsidR="00F07C50">
              <w:rPr>
                <w:sz w:val="24"/>
                <w:szCs w:val="24"/>
                <w:lang w:eastAsia="ru-RU"/>
              </w:rPr>
              <w:t>–</w:t>
            </w:r>
            <w:r w:rsidRPr="00D2403C">
              <w:rPr>
                <w:sz w:val="24"/>
                <w:szCs w:val="24"/>
                <w:lang w:eastAsia="ru-RU"/>
              </w:rPr>
              <w:t xml:space="preserve"> </w:t>
            </w:r>
            <w:r w:rsidR="00F07C50">
              <w:rPr>
                <w:sz w:val="24"/>
                <w:szCs w:val="24"/>
                <w:lang w:eastAsia="ru-RU"/>
              </w:rPr>
              <w:t xml:space="preserve">2 </w:t>
            </w:r>
            <w:r w:rsidRPr="00D2403C">
              <w:rPr>
                <w:sz w:val="24"/>
                <w:szCs w:val="24"/>
                <w:lang w:eastAsia="ru-RU"/>
              </w:rPr>
              <w:t xml:space="preserve">часа в неделю, общее количество – </w:t>
            </w:r>
            <w:r w:rsidR="008F26AC">
              <w:rPr>
                <w:sz w:val="24"/>
                <w:szCs w:val="24"/>
                <w:lang w:eastAsia="ru-RU"/>
              </w:rPr>
              <w:t>72</w:t>
            </w:r>
            <w:r w:rsidRPr="00D2403C">
              <w:rPr>
                <w:sz w:val="24"/>
                <w:szCs w:val="24"/>
                <w:lang w:eastAsia="ru-RU"/>
              </w:rPr>
              <w:t xml:space="preserve"> час</w:t>
            </w:r>
            <w:r w:rsidR="008F26AC">
              <w:rPr>
                <w:sz w:val="24"/>
                <w:szCs w:val="24"/>
                <w:lang w:eastAsia="ru-RU"/>
              </w:rPr>
              <w:t>а</w:t>
            </w:r>
            <w:r w:rsidRPr="00D2403C">
              <w:rPr>
                <w:sz w:val="24"/>
                <w:szCs w:val="24"/>
                <w:lang w:eastAsia="ru-RU"/>
              </w:rPr>
              <w:t xml:space="preserve"> – </w:t>
            </w:r>
            <w:r w:rsidR="0043040B">
              <w:rPr>
                <w:sz w:val="24"/>
                <w:szCs w:val="24"/>
                <w:lang w:eastAsia="ru-RU"/>
              </w:rPr>
              <w:t>3</w:t>
            </w:r>
            <w:r w:rsidRPr="00D2403C">
              <w:rPr>
                <w:sz w:val="24"/>
                <w:szCs w:val="24"/>
                <w:lang w:eastAsia="ru-RU"/>
              </w:rPr>
              <w:t xml:space="preserve"> год</w:t>
            </w:r>
            <w:r w:rsidR="0043040B">
              <w:rPr>
                <w:sz w:val="24"/>
                <w:szCs w:val="24"/>
                <w:lang w:eastAsia="ru-RU"/>
              </w:rPr>
              <w:t xml:space="preserve">а </w:t>
            </w:r>
            <w:r>
              <w:rPr>
                <w:sz w:val="24"/>
                <w:szCs w:val="24"/>
                <w:lang w:eastAsia="ru-RU"/>
              </w:rPr>
              <w:t>обучения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CC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C"/>
    <w:multiLevelType w:val="multilevel"/>
    <w:tmpl w:val="0000000C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4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5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517AD"/>
    <w:multiLevelType w:val="hybridMultilevel"/>
    <w:tmpl w:val="16366C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2992190"/>
    <w:multiLevelType w:val="hybridMultilevel"/>
    <w:tmpl w:val="814232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1EC7F02"/>
    <w:multiLevelType w:val="hybridMultilevel"/>
    <w:tmpl w:val="78B8CAD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525C506C"/>
    <w:multiLevelType w:val="hybridMultilevel"/>
    <w:tmpl w:val="6A72E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E95220"/>
    <w:multiLevelType w:val="hybridMultilevel"/>
    <w:tmpl w:val="BCB643C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9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0AE"/>
    <w:rsid w:val="00063640"/>
    <w:rsid w:val="0013617C"/>
    <w:rsid w:val="00147FFB"/>
    <w:rsid w:val="00151330"/>
    <w:rsid w:val="00194EE2"/>
    <w:rsid w:val="001C109D"/>
    <w:rsid w:val="002157FE"/>
    <w:rsid w:val="0024689F"/>
    <w:rsid w:val="0027795B"/>
    <w:rsid w:val="003415F0"/>
    <w:rsid w:val="00371435"/>
    <w:rsid w:val="00377C2D"/>
    <w:rsid w:val="003C6526"/>
    <w:rsid w:val="003D4004"/>
    <w:rsid w:val="003D7AD1"/>
    <w:rsid w:val="003F7797"/>
    <w:rsid w:val="00412EB1"/>
    <w:rsid w:val="0043040B"/>
    <w:rsid w:val="004409AD"/>
    <w:rsid w:val="004B2A5E"/>
    <w:rsid w:val="00537F0A"/>
    <w:rsid w:val="005934E7"/>
    <w:rsid w:val="005F3092"/>
    <w:rsid w:val="006231B1"/>
    <w:rsid w:val="006375A3"/>
    <w:rsid w:val="006600AE"/>
    <w:rsid w:val="00676392"/>
    <w:rsid w:val="00685CDC"/>
    <w:rsid w:val="006B6EC6"/>
    <w:rsid w:val="006D2214"/>
    <w:rsid w:val="0073746E"/>
    <w:rsid w:val="00746C64"/>
    <w:rsid w:val="00776D23"/>
    <w:rsid w:val="007C76A7"/>
    <w:rsid w:val="007D2F79"/>
    <w:rsid w:val="00825496"/>
    <w:rsid w:val="00827716"/>
    <w:rsid w:val="00836971"/>
    <w:rsid w:val="008730D5"/>
    <w:rsid w:val="008C3B40"/>
    <w:rsid w:val="008F26AC"/>
    <w:rsid w:val="008F3D9D"/>
    <w:rsid w:val="00902C77"/>
    <w:rsid w:val="009668FB"/>
    <w:rsid w:val="0098657D"/>
    <w:rsid w:val="009E1E50"/>
    <w:rsid w:val="00A4198F"/>
    <w:rsid w:val="00AC7C5A"/>
    <w:rsid w:val="00AF2828"/>
    <w:rsid w:val="00B34A01"/>
    <w:rsid w:val="00B67678"/>
    <w:rsid w:val="00BA3B19"/>
    <w:rsid w:val="00BD763A"/>
    <w:rsid w:val="00BE20BE"/>
    <w:rsid w:val="00C75A8C"/>
    <w:rsid w:val="00C96801"/>
    <w:rsid w:val="00CB338A"/>
    <w:rsid w:val="00CC62F4"/>
    <w:rsid w:val="00CF3B01"/>
    <w:rsid w:val="00D052D4"/>
    <w:rsid w:val="00D20B5B"/>
    <w:rsid w:val="00D414D5"/>
    <w:rsid w:val="00D72E81"/>
    <w:rsid w:val="00DC3CB8"/>
    <w:rsid w:val="00DF45DC"/>
    <w:rsid w:val="00EC3CAE"/>
    <w:rsid w:val="00ED34C0"/>
    <w:rsid w:val="00EF4AFB"/>
    <w:rsid w:val="00F07C50"/>
    <w:rsid w:val="00F14CAF"/>
    <w:rsid w:val="00F170DE"/>
    <w:rsid w:val="00F543C5"/>
    <w:rsid w:val="00F951DE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24C3D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Гость</cp:lastModifiedBy>
  <cp:revision>2</cp:revision>
  <dcterms:created xsi:type="dcterms:W3CDTF">2022-11-13T05:51:00Z</dcterms:created>
  <dcterms:modified xsi:type="dcterms:W3CDTF">2022-11-13T05:51:00Z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